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内审员资格证书</w:t>
      </w:r>
    </w:p>
    <w:p>
      <w:r>
        <w:t>记录编号：FM-018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证书编号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姓名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培训日期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考核成绩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发证日期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有效期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表单编号：FM-018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